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C2D2C" w14:textId="28AA7501" w:rsidR="003C19FE" w:rsidRDefault="006D24A4" w:rsidP="00FB508A">
      <w:pPr>
        <w:jc w:val="both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Bijlage </w:t>
      </w:r>
      <w:r w:rsidR="00291117">
        <w:rPr>
          <w:b/>
          <w:bCs/>
          <w:sz w:val="40"/>
          <w:szCs w:val="40"/>
        </w:rPr>
        <w:t>2</w:t>
      </w:r>
      <w:r>
        <w:rPr>
          <w:b/>
          <w:bCs/>
          <w:sz w:val="40"/>
          <w:szCs w:val="40"/>
        </w:rPr>
        <w:t xml:space="preserve"> – </w:t>
      </w:r>
      <w:r w:rsidR="00570DFD">
        <w:rPr>
          <w:b/>
          <w:bCs/>
          <w:sz w:val="40"/>
          <w:szCs w:val="40"/>
        </w:rPr>
        <w:t>Prijsspecificatie</w:t>
      </w:r>
    </w:p>
    <w:p w14:paraId="2BA2D6F0" w14:textId="77777777" w:rsidR="001B7E79" w:rsidRPr="001B7E79" w:rsidRDefault="001B7E79" w:rsidP="00FB508A">
      <w:pPr>
        <w:autoSpaceDE w:val="0"/>
        <w:autoSpaceDN w:val="0"/>
        <w:adjustRightInd w:val="0"/>
        <w:jc w:val="both"/>
      </w:pPr>
    </w:p>
    <w:p w14:paraId="50CF9328" w14:textId="59ED3F86" w:rsidR="004C5294" w:rsidRPr="004057FD" w:rsidRDefault="004C5294" w:rsidP="00FB508A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</w:rPr>
      </w:pPr>
      <w:r w:rsidRPr="004057FD">
        <w:rPr>
          <w:i/>
          <w:iCs/>
          <w:sz w:val="24"/>
          <w:szCs w:val="24"/>
        </w:rPr>
        <w:t xml:space="preserve">Behorende bij aanbesteding </w:t>
      </w:r>
      <w:r w:rsidR="009F1375">
        <w:rPr>
          <w:i/>
          <w:iCs/>
          <w:sz w:val="24"/>
          <w:szCs w:val="24"/>
        </w:rPr>
        <w:t>“</w:t>
      </w:r>
      <w:r w:rsidRPr="004057FD">
        <w:rPr>
          <w:b/>
          <w:bCs/>
          <w:i/>
          <w:iCs/>
          <w:sz w:val="24"/>
          <w:szCs w:val="24"/>
        </w:rPr>
        <w:t>Raamovereen</w:t>
      </w:r>
      <w:r w:rsidR="00210E36" w:rsidRPr="004057FD">
        <w:rPr>
          <w:b/>
          <w:bCs/>
          <w:i/>
          <w:iCs/>
          <w:sz w:val="24"/>
          <w:szCs w:val="24"/>
        </w:rPr>
        <w:t>komst Verkeersmodelwerkzaamheden</w:t>
      </w:r>
      <w:r w:rsidRPr="004057FD">
        <w:rPr>
          <w:b/>
          <w:bCs/>
          <w:i/>
          <w:iCs/>
          <w:sz w:val="24"/>
          <w:szCs w:val="24"/>
        </w:rPr>
        <w:t xml:space="preserve"> </w:t>
      </w:r>
      <w:r w:rsidR="00A50AB3" w:rsidRPr="004057FD">
        <w:rPr>
          <w:b/>
          <w:bCs/>
          <w:i/>
          <w:iCs/>
          <w:sz w:val="24"/>
          <w:szCs w:val="24"/>
        </w:rPr>
        <w:t>AI2022-0084</w:t>
      </w:r>
      <w:r w:rsidR="009F1375">
        <w:rPr>
          <w:b/>
          <w:bCs/>
          <w:i/>
          <w:iCs/>
          <w:sz w:val="24"/>
          <w:szCs w:val="24"/>
        </w:rPr>
        <w:t>”</w:t>
      </w:r>
    </w:p>
    <w:p w14:paraId="464D4331" w14:textId="77777777" w:rsidR="004C5294" w:rsidRPr="00FB508A" w:rsidRDefault="004C5294" w:rsidP="00FB508A">
      <w:pPr>
        <w:autoSpaceDE w:val="0"/>
        <w:autoSpaceDN w:val="0"/>
        <w:adjustRightInd w:val="0"/>
        <w:jc w:val="both"/>
      </w:pPr>
    </w:p>
    <w:p w14:paraId="1D178A97" w14:textId="27B7B755" w:rsidR="004C5294" w:rsidRPr="00FB508A" w:rsidRDefault="00FB508A" w:rsidP="00FB508A">
      <w:pPr>
        <w:autoSpaceDE w:val="0"/>
        <w:autoSpaceDN w:val="0"/>
        <w:adjustRightInd w:val="0"/>
        <w:jc w:val="both"/>
      </w:pPr>
      <w:r w:rsidRPr="00FB508A">
        <w:t>D</w:t>
      </w:r>
      <w:r w:rsidR="004C5294" w:rsidRPr="00FB508A">
        <w:t xml:space="preserve">it formulier maakt onderdeel uit van uw </w:t>
      </w:r>
      <w:r w:rsidR="004C5294" w:rsidRPr="00FB508A">
        <w:rPr>
          <w:b/>
          <w:bCs/>
        </w:rPr>
        <w:t>Inschrijving</w:t>
      </w:r>
      <w:r w:rsidR="007F2060">
        <w:t>.</w:t>
      </w:r>
    </w:p>
    <w:p w14:paraId="2B2C89E4" w14:textId="77777777" w:rsidR="004C5294" w:rsidRPr="00FB508A" w:rsidRDefault="004C5294" w:rsidP="00FB508A">
      <w:pPr>
        <w:autoSpaceDE w:val="0"/>
        <w:autoSpaceDN w:val="0"/>
        <w:adjustRightInd w:val="0"/>
        <w:jc w:val="both"/>
      </w:pPr>
    </w:p>
    <w:p w14:paraId="66B2AACB" w14:textId="77777777" w:rsidR="004C5294" w:rsidRDefault="004C5294" w:rsidP="00FB508A">
      <w:pPr>
        <w:autoSpaceDE w:val="0"/>
        <w:autoSpaceDN w:val="0"/>
        <w:adjustRightInd w:val="0"/>
        <w:jc w:val="both"/>
      </w:pPr>
      <w:r>
        <w:t>Vul hieronder uw bedrijfsnaam in:</w:t>
      </w:r>
    </w:p>
    <w:p w14:paraId="6F4F2C13" w14:textId="32F03707" w:rsidR="004C5294" w:rsidRDefault="004C5294" w:rsidP="00FB508A">
      <w:pPr>
        <w:autoSpaceDE w:val="0"/>
        <w:autoSpaceDN w:val="0"/>
        <w:adjustRightInd w:val="0"/>
        <w:jc w:val="both"/>
      </w:pPr>
      <w:r>
        <w:fldChar w:fldCharType="begin">
          <w:ffData>
            <w:name w:val="Text1"/>
            <w:enabled/>
            <w:calcOnExit w:val="0"/>
            <w:textInput>
              <w:default w:val="[bedrijfsnaam]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[bedrijfsnaam</w:t>
      </w:r>
      <w:r w:rsidR="004057FD">
        <w:rPr>
          <w:noProof/>
        </w:rPr>
        <w:t xml:space="preserve"> inschrijver</w:t>
      </w:r>
      <w:r>
        <w:rPr>
          <w:noProof/>
        </w:rPr>
        <w:t>]</w:t>
      </w:r>
      <w:r>
        <w:fldChar w:fldCharType="end"/>
      </w:r>
    </w:p>
    <w:p w14:paraId="4B5AB82F" w14:textId="211C7867" w:rsidR="004C5294" w:rsidRDefault="004C5294" w:rsidP="00FB508A">
      <w:pPr>
        <w:autoSpaceDE w:val="0"/>
        <w:autoSpaceDN w:val="0"/>
        <w:adjustRightInd w:val="0"/>
        <w:jc w:val="both"/>
      </w:pPr>
    </w:p>
    <w:p w14:paraId="5C43B845" w14:textId="77777777" w:rsidR="001B7E79" w:rsidRDefault="001B7E79" w:rsidP="00FB508A">
      <w:pPr>
        <w:autoSpaceDE w:val="0"/>
        <w:autoSpaceDN w:val="0"/>
        <w:adjustRightInd w:val="0"/>
        <w:jc w:val="both"/>
      </w:pPr>
    </w:p>
    <w:p w14:paraId="5CE70926" w14:textId="77777777" w:rsidR="003773A2" w:rsidRDefault="004C5294" w:rsidP="00FB508A">
      <w:pPr>
        <w:autoSpaceDE w:val="0"/>
        <w:autoSpaceDN w:val="0"/>
        <w:adjustRightInd w:val="0"/>
        <w:jc w:val="both"/>
      </w:pPr>
      <w:r>
        <w:t xml:space="preserve">Hieronder dient u per </w:t>
      </w:r>
      <w:r w:rsidR="003773A2">
        <w:t>“C</w:t>
      </w:r>
      <w:r>
        <w:t xml:space="preserve">ategorie </w:t>
      </w:r>
      <w:r w:rsidR="003773A2">
        <w:t>W</w:t>
      </w:r>
      <w:r>
        <w:t>erkzaamheden</w:t>
      </w:r>
      <w:r w:rsidR="003773A2">
        <w:t>”</w:t>
      </w:r>
      <w:r>
        <w:t xml:space="preserve"> uw uurtarief in te vullen (kolom B).</w:t>
      </w:r>
    </w:p>
    <w:p w14:paraId="6EE1BA82" w14:textId="1EB9B1C8" w:rsidR="004C5294" w:rsidRDefault="004C5294" w:rsidP="00FB508A">
      <w:pPr>
        <w:autoSpaceDE w:val="0"/>
        <w:autoSpaceDN w:val="0"/>
        <w:adjustRightInd w:val="0"/>
        <w:jc w:val="both"/>
      </w:pPr>
      <w:r>
        <w:t>D</w:t>
      </w:r>
      <w:r w:rsidR="00FB508A">
        <w:t>e</w:t>
      </w:r>
      <w:r>
        <w:t xml:space="preserve"> opgegeven uurtarie</w:t>
      </w:r>
      <w:r w:rsidR="00FB508A">
        <w:t>ven</w:t>
      </w:r>
      <w:r>
        <w:t xml:space="preserve"> dien</w:t>
      </w:r>
      <w:r w:rsidR="00FB508A">
        <w:t>en</w:t>
      </w:r>
      <w:r>
        <w:t xml:space="preserve"> inclusief álle bijkomende kosten te zijn zoals o.a. van representatie, reis- en verblijf, parkeren, overhead, informatiedragers</w:t>
      </w:r>
      <w:r w:rsidR="00FB508A">
        <w:t xml:space="preserve">, </w:t>
      </w:r>
      <w:r w:rsidR="00FB508A" w:rsidRPr="00FB508A">
        <w:t>projectmanagement, (</w:t>
      </w:r>
      <w:proofErr w:type="spellStart"/>
      <w:r w:rsidR="00FB508A" w:rsidRPr="00FB508A">
        <w:t>kwaliteits</w:t>
      </w:r>
      <w:proofErr w:type="spellEnd"/>
      <w:r w:rsidR="00FB508A" w:rsidRPr="00FB508A">
        <w:t>)controles, opslagen, verzekeringen, vergunningen, algemene kosten en winst en risico, als mede ook de kosten die nodig zijn voor het inrichten en het managen van de Raamovereenkomst</w:t>
      </w:r>
      <w:r w:rsidR="003773A2">
        <w:t xml:space="preserve"> en het doen van de offertes voor de Deelopdrachten en ev</w:t>
      </w:r>
      <w:r w:rsidR="00753E42">
        <w:t>e</w:t>
      </w:r>
      <w:r w:rsidR="003773A2">
        <w:t>ntuele</w:t>
      </w:r>
      <w:r>
        <w:t xml:space="preserve"> alle andere bijkomende kosten.</w:t>
      </w:r>
    </w:p>
    <w:p w14:paraId="54E5FD54" w14:textId="77777777" w:rsidR="001B7E79" w:rsidRDefault="001B7E79" w:rsidP="00FB508A">
      <w:pPr>
        <w:autoSpaceDE w:val="0"/>
        <w:autoSpaceDN w:val="0"/>
        <w:adjustRightInd w:val="0"/>
        <w:jc w:val="both"/>
      </w:pPr>
    </w:p>
    <w:p w14:paraId="052E0464" w14:textId="53DB8630" w:rsidR="001E75A8" w:rsidRDefault="001E75A8" w:rsidP="00FB508A">
      <w:pPr>
        <w:autoSpaceDE w:val="0"/>
        <w:autoSpaceDN w:val="0"/>
        <w:adjustRightInd w:val="0"/>
        <w:jc w:val="both"/>
      </w:pPr>
      <w:r>
        <w:t xml:space="preserve">De opgegeven uurtarieven zullen voor de Inschrijver </w:t>
      </w:r>
      <w:r w:rsidR="009B59FB">
        <w:t xml:space="preserve">als vaste uurtarieven gelden, dat wil zeggen dat als een Inschrijver de </w:t>
      </w:r>
      <w:r w:rsidR="00BE7DC8">
        <w:t>R</w:t>
      </w:r>
      <w:r w:rsidR="009B59FB">
        <w:t>aamoverkomst gegund krijgt, dan moet de Inschrijver/Opdrachtnemer deze uurtarieven</w:t>
      </w:r>
      <w:r w:rsidR="00545267">
        <w:t xml:space="preserve"> als maximum uurtarief</w:t>
      </w:r>
      <w:r w:rsidR="009B59FB">
        <w:t xml:space="preserve"> hanteren bij zijn offertes</w:t>
      </w:r>
      <w:r w:rsidR="00BE7DC8">
        <w:t>/inschrijf</w:t>
      </w:r>
      <w:r w:rsidR="00484FDF">
        <w:t>biljetten (zie Bijlage 8_2)</w:t>
      </w:r>
      <w:r w:rsidR="009B59FB">
        <w:t xml:space="preserve"> voor de Deelopdrachten.</w:t>
      </w:r>
    </w:p>
    <w:p w14:paraId="4E5C6F1F" w14:textId="77777777" w:rsidR="003773A2" w:rsidRDefault="003773A2" w:rsidP="00FB508A">
      <w:pPr>
        <w:autoSpaceDE w:val="0"/>
        <w:autoSpaceDN w:val="0"/>
        <w:adjustRightInd w:val="0"/>
        <w:jc w:val="both"/>
      </w:pPr>
    </w:p>
    <w:p w14:paraId="64BD087B" w14:textId="1F379049" w:rsidR="004C5294" w:rsidRDefault="004C5294" w:rsidP="00FB508A">
      <w:pPr>
        <w:autoSpaceDE w:val="0"/>
        <w:autoSpaceDN w:val="0"/>
        <w:adjustRightInd w:val="0"/>
        <w:jc w:val="both"/>
      </w:pPr>
      <w:r>
        <w:t xml:space="preserve">In kolom C dient u </w:t>
      </w:r>
      <w:r w:rsidR="00C34A51">
        <w:t>het</w:t>
      </w:r>
      <w:r>
        <w:t xml:space="preserve"> </w:t>
      </w:r>
      <w:r w:rsidR="00B22C04">
        <w:t>Subtotaal</w:t>
      </w:r>
      <w:r>
        <w:t xml:space="preserve"> per </w:t>
      </w:r>
      <w:r w:rsidR="00C34A51">
        <w:t>C</w:t>
      </w:r>
      <w:r>
        <w:t xml:space="preserve">ategorie </w:t>
      </w:r>
      <w:r w:rsidR="00C34A51">
        <w:t>W</w:t>
      </w:r>
      <w:r>
        <w:t xml:space="preserve">erkzaamheden in te vullen: deze berekent u door per </w:t>
      </w:r>
      <w:r w:rsidR="00B22C04">
        <w:t>C</w:t>
      </w:r>
      <w:r>
        <w:t xml:space="preserve">ategorie </w:t>
      </w:r>
      <w:r w:rsidR="00B22C04">
        <w:t>W</w:t>
      </w:r>
      <w:r>
        <w:t xml:space="preserve">erkzaamheden uw Uurtarief (kolom B) te vermenigvuldigen met de bijbehorende </w:t>
      </w:r>
      <w:r w:rsidR="001E75A8">
        <w:t>Aantal Uren</w:t>
      </w:r>
      <w:r>
        <w:t xml:space="preserve"> uit kolom A.</w:t>
      </w:r>
    </w:p>
    <w:p w14:paraId="5552A143" w14:textId="25EA6115" w:rsidR="001E75A8" w:rsidRDefault="001E75A8" w:rsidP="00FB508A">
      <w:pPr>
        <w:autoSpaceDE w:val="0"/>
        <w:autoSpaceDN w:val="0"/>
        <w:adjustRightInd w:val="0"/>
        <w:jc w:val="both"/>
      </w:pPr>
      <w:r>
        <w:t>De aantal uren uit kolom A zijn fictieve aantallen</w:t>
      </w:r>
      <w:r w:rsidR="00C34A51">
        <w:t xml:space="preserve"> en d</w:t>
      </w:r>
      <w:r>
        <w:t>eze zijn enkel bedoelt om tot een Inschrijfsom te komen</w:t>
      </w:r>
      <w:r w:rsidR="009B59FB">
        <w:t>.</w:t>
      </w:r>
    </w:p>
    <w:p w14:paraId="1C682733" w14:textId="77777777" w:rsidR="00FB508A" w:rsidRDefault="00FB508A" w:rsidP="00FB508A">
      <w:pPr>
        <w:autoSpaceDE w:val="0"/>
        <w:autoSpaceDN w:val="0"/>
        <w:adjustRightInd w:val="0"/>
        <w:jc w:val="both"/>
      </w:pPr>
    </w:p>
    <w:p w14:paraId="3E1BE154" w14:textId="66D8765E" w:rsidR="004C5294" w:rsidRDefault="004C5294" w:rsidP="00FB508A">
      <w:pPr>
        <w:autoSpaceDE w:val="0"/>
        <w:autoSpaceDN w:val="0"/>
        <w:adjustRightInd w:val="0"/>
        <w:jc w:val="both"/>
      </w:pPr>
      <w:r>
        <w:t xml:space="preserve">Achter D vult u de som in van de </w:t>
      </w:r>
      <w:r w:rsidR="007F2060">
        <w:t xml:space="preserve">twee </w:t>
      </w:r>
      <w:r w:rsidR="001E75A8">
        <w:t>Subtotalen</w:t>
      </w:r>
      <w:r>
        <w:t xml:space="preserve"> </w:t>
      </w:r>
      <w:r w:rsidR="009B59FB">
        <w:t xml:space="preserve">uit </w:t>
      </w:r>
      <w:r>
        <w:t>kolom</w:t>
      </w:r>
      <w:r w:rsidR="009B59FB">
        <w:t xml:space="preserve"> C</w:t>
      </w:r>
      <w:r w:rsidR="001E75A8">
        <w:t>. D</w:t>
      </w:r>
      <w:r>
        <w:t xml:space="preserve">it </w:t>
      </w:r>
      <w:r w:rsidR="007F2060">
        <w:t>totaal</w:t>
      </w:r>
      <w:r>
        <w:t>bedrag vormt uw Inschrijfsom (onderaan in de meest rechterkolom)</w:t>
      </w:r>
      <w:r w:rsidR="00B22C04">
        <w:t xml:space="preserve"> welke </w:t>
      </w:r>
      <w:r>
        <w:t>wordt meegenomen bij de berekening van de</w:t>
      </w:r>
      <w:r w:rsidR="007F2060">
        <w:t xml:space="preserve"> EMVI</w:t>
      </w:r>
      <w:r w:rsidR="00B22C04">
        <w:t>.</w:t>
      </w:r>
    </w:p>
    <w:p w14:paraId="4EA02B42" w14:textId="77777777" w:rsidR="004C5294" w:rsidRDefault="004C5294" w:rsidP="00FB508A">
      <w:pPr>
        <w:autoSpaceDE w:val="0"/>
        <w:autoSpaceDN w:val="0"/>
        <w:adjustRightInd w:val="0"/>
        <w:jc w:val="both"/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"/>
        <w:gridCol w:w="3958"/>
        <w:gridCol w:w="1417"/>
        <w:gridCol w:w="1701"/>
        <w:gridCol w:w="2120"/>
      </w:tblGrid>
      <w:tr w:rsidR="003773A2" w14:paraId="46F1ED41" w14:textId="77777777" w:rsidTr="00484FDF">
        <w:tc>
          <w:tcPr>
            <w:tcW w:w="324" w:type="dxa"/>
          </w:tcPr>
          <w:p w14:paraId="71A85159" w14:textId="77777777" w:rsidR="004C5294" w:rsidRDefault="004C5294" w:rsidP="00FB508A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958" w:type="dxa"/>
          </w:tcPr>
          <w:p w14:paraId="6145C362" w14:textId="6C8EC933" w:rsidR="004C5294" w:rsidRPr="00753E42" w:rsidRDefault="004C5294" w:rsidP="00FB508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53E42">
              <w:rPr>
                <w:b/>
                <w:bCs/>
              </w:rPr>
              <w:t xml:space="preserve">Categorie </w:t>
            </w:r>
            <w:r w:rsidR="00B22C04">
              <w:rPr>
                <w:b/>
                <w:bCs/>
              </w:rPr>
              <w:t>W</w:t>
            </w:r>
            <w:r w:rsidRPr="00753E42">
              <w:rPr>
                <w:b/>
                <w:bCs/>
              </w:rPr>
              <w:t>erkzaamheden</w:t>
            </w:r>
          </w:p>
        </w:tc>
        <w:tc>
          <w:tcPr>
            <w:tcW w:w="1417" w:type="dxa"/>
          </w:tcPr>
          <w:p w14:paraId="3AE5DEC3" w14:textId="258C5C22" w:rsidR="004C5294" w:rsidRPr="00753E42" w:rsidRDefault="00753E42" w:rsidP="00C34A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="003773A2" w:rsidRPr="00753E42">
              <w:rPr>
                <w:b/>
                <w:bCs/>
              </w:rPr>
              <w:t>antal</w:t>
            </w:r>
            <w:r w:rsidR="004C5294" w:rsidRPr="00753E42">
              <w:rPr>
                <w:b/>
                <w:bCs/>
              </w:rPr>
              <w:t xml:space="preserve"> </w:t>
            </w:r>
            <w:r w:rsidR="001E75A8">
              <w:rPr>
                <w:b/>
                <w:bCs/>
              </w:rPr>
              <w:t>U</w:t>
            </w:r>
            <w:r w:rsidR="004C5294" w:rsidRPr="00753E42">
              <w:rPr>
                <w:b/>
                <w:bCs/>
              </w:rPr>
              <w:t>ren</w:t>
            </w:r>
            <w:r w:rsidR="00B22C0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r w:rsidR="004C5294" w:rsidRPr="00753E42">
              <w:rPr>
                <w:b/>
                <w:bCs/>
              </w:rPr>
              <w:t>A</w:t>
            </w:r>
            <w:r>
              <w:rPr>
                <w:b/>
                <w:bCs/>
              </w:rPr>
              <w:t>)</w:t>
            </w:r>
          </w:p>
        </w:tc>
        <w:tc>
          <w:tcPr>
            <w:tcW w:w="1701" w:type="dxa"/>
          </w:tcPr>
          <w:p w14:paraId="17B725A1" w14:textId="77777777" w:rsidR="00484FDF" w:rsidRDefault="004C5294" w:rsidP="00C34A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53E42">
              <w:rPr>
                <w:b/>
                <w:bCs/>
              </w:rPr>
              <w:t>Uurtarief</w:t>
            </w:r>
          </w:p>
          <w:p w14:paraId="6EEC3338" w14:textId="2416BF57" w:rsidR="004C5294" w:rsidRPr="00753E42" w:rsidRDefault="00484FDF" w:rsidP="00C34A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(excl. btw) </w:t>
            </w:r>
            <w:r w:rsidR="00753E42">
              <w:rPr>
                <w:b/>
                <w:bCs/>
              </w:rPr>
              <w:t>(</w:t>
            </w:r>
            <w:r w:rsidR="004C5294" w:rsidRPr="00753E42">
              <w:rPr>
                <w:b/>
                <w:bCs/>
              </w:rPr>
              <w:t>B</w:t>
            </w:r>
            <w:r w:rsidR="00753E42">
              <w:rPr>
                <w:b/>
                <w:bCs/>
              </w:rPr>
              <w:t>)</w:t>
            </w:r>
          </w:p>
        </w:tc>
        <w:tc>
          <w:tcPr>
            <w:tcW w:w="2120" w:type="dxa"/>
          </w:tcPr>
          <w:p w14:paraId="34BF5BE4" w14:textId="77777777" w:rsidR="00484FDF" w:rsidRDefault="00B22C04" w:rsidP="00C34A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Subtotaal</w:t>
            </w:r>
          </w:p>
          <w:p w14:paraId="7893535C" w14:textId="5F1E9ECF" w:rsidR="004C5294" w:rsidRPr="00753E42" w:rsidRDefault="00753E42" w:rsidP="00C34A5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4C5294" w:rsidRPr="00753E42">
              <w:rPr>
                <w:b/>
                <w:bCs/>
              </w:rPr>
              <w:t>C</w:t>
            </w:r>
            <w:r>
              <w:rPr>
                <w:b/>
                <w:bCs/>
              </w:rPr>
              <w:t>)</w:t>
            </w:r>
          </w:p>
        </w:tc>
      </w:tr>
      <w:tr w:rsidR="003773A2" w14:paraId="0C82B0A1" w14:textId="77777777" w:rsidTr="00484FDF">
        <w:trPr>
          <w:trHeight w:val="624"/>
        </w:trPr>
        <w:tc>
          <w:tcPr>
            <w:tcW w:w="324" w:type="dxa"/>
            <w:vAlign w:val="center"/>
          </w:tcPr>
          <w:p w14:paraId="4A27A1C4" w14:textId="77777777" w:rsidR="004C5294" w:rsidRDefault="00A50AB3" w:rsidP="00484FDF">
            <w:pPr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3958" w:type="dxa"/>
            <w:vAlign w:val="center"/>
          </w:tcPr>
          <w:p w14:paraId="6D75BD28" w14:textId="1AB2FE6C" w:rsidR="00484FDF" w:rsidRDefault="004C5294" w:rsidP="00484FDF">
            <w:pPr>
              <w:autoSpaceDE w:val="0"/>
              <w:autoSpaceDN w:val="0"/>
              <w:adjustRightInd w:val="0"/>
            </w:pPr>
            <w:r>
              <w:t>Reguliere verkeersmodelwerkzaamheden</w:t>
            </w:r>
          </w:p>
        </w:tc>
        <w:tc>
          <w:tcPr>
            <w:tcW w:w="1417" w:type="dxa"/>
            <w:vAlign w:val="center"/>
          </w:tcPr>
          <w:p w14:paraId="58E6A961" w14:textId="21EA633C" w:rsidR="004C5294" w:rsidRPr="003A2DB7" w:rsidRDefault="00E055A9" w:rsidP="00C34A51">
            <w:pPr>
              <w:autoSpaceDE w:val="0"/>
              <w:autoSpaceDN w:val="0"/>
              <w:adjustRightInd w:val="0"/>
              <w:jc w:val="center"/>
            </w:pPr>
            <w:r w:rsidRPr="003A2DB7">
              <w:t>100</w:t>
            </w:r>
            <w:r w:rsidR="00B22C04" w:rsidRPr="003A2DB7">
              <w:t xml:space="preserve"> uur</w:t>
            </w:r>
          </w:p>
        </w:tc>
        <w:tc>
          <w:tcPr>
            <w:tcW w:w="1701" w:type="dxa"/>
            <w:vAlign w:val="center"/>
          </w:tcPr>
          <w:p w14:paraId="23FCE633" w14:textId="77777777" w:rsidR="004C5294" w:rsidRDefault="004C5294" w:rsidP="00C34A51">
            <w:pPr>
              <w:autoSpaceDE w:val="0"/>
              <w:autoSpaceDN w:val="0"/>
              <w:adjustRightInd w:val="0"/>
              <w:jc w:val="center"/>
            </w:pPr>
            <w:r>
              <w:t>€ …</w:t>
            </w:r>
          </w:p>
        </w:tc>
        <w:tc>
          <w:tcPr>
            <w:tcW w:w="2120" w:type="dxa"/>
            <w:vAlign w:val="center"/>
          </w:tcPr>
          <w:p w14:paraId="381804F3" w14:textId="77777777" w:rsidR="004C5294" w:rsidRDefault="004C5294" w:rsidP="00C34A51">
            <w:pPr>
              <w:autoSpaceDE w:val="0"/>
              <w:autoSpaceDN w:val="0"/>
              <w:adjustRightInd w:val="0"/>
              <w:jc w:val="center"/>
            </w:pPr>
            <w:r>
              <w:t>€ …</w:t>
            </w:r>
          </w:p>
        </w:tc>
      </w:tr>
      <w:tr w:rsidR="003773A2" w14:paraId="15AA53BC" w14:textId="77777777" w:rsidTr="00484FDF">
        <w:trPr>
          <w:trHeight w:val="624"/>
        </w:trPr>
        <w:tc>
          <w:tcPr>
            <w:tcW w:w="324" w:type="dxa"/>
            <w:tcBorders>
              <w:bottom w:val="single" w:sz="4" w:space="0" w:color="auto"/>
            </w:tcBorders>
            <w:vAlign w:val="center"/>
          </w:tcPr>
          <w:p w14:paraId="0CBEB582" w14:textId="77777777" w:rsidR="004C5294" w:rsidRDefault="00A50AB3" w:rsidP="00484FDF">
            <w:pPr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vAlign w:val="center"/>
          </w:tcPr>
          <w:p w14:paraId="0B45E55E" w14:textId="77777777" w:rsidR="004C5294" w:rsidRDefault="004C5294" w:rsidP="00484FDF">
            <w:pPr>
              <w:autoSpaceDE w:val="0"/>
              <w:autoSpaceDN w:val="0"/>
              <w:adjustRightInd w:val="0"/>
            </w:pPr>
            <w:r>
              <w:t>Complexe verkeersmodelwerkzaamheden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37CEFEA" w14:textId="75EB9B0C" w:rsidR="004C5294" w:rsidRPr="003A2DB7" w:rsidRDefault="00E055A9" w:rsidP="00C34A51">
            <w:pPr>
              <w:autoSpaceDE w:val="0"/>
              <w:autoSpaceDN w:val="0"/>
              <w:adjustRightInd w:val="0"/>
              <w:jc w:val="center"/>
            </w:pPr>
            <w:r w:rsidRPr="003A2DB7">
              <w:t>100</w:t>
            </w:r>
            <w:r w:rsidR="00B22C04" w:rsidRPr="003A2DB7">
              <w:t xml:space="preserve"> uur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B0C904B" w14:textId="77777777" w:rsidR="004C5294" w:rsidRDefault="004C5294" w:rsidP="00C34A51">
            <w:pPr>
              <w:autoSpaceDE w:val="0"/>
              <w:autoSpaceDN w:val="0"/>
              <w:adjustRightInd w:val="0"/>
              <w:jc w:val="center"/>
            </w:pPr>
            <w:r>
              <w:t>€ …</w:t>
            </w:r>
          </w:p>
        </w:tc>
        <w:tc>
          <w:tcPr>
            <w:tcW w:w="2120" w:type="dxa"/>
            <w:vAlign w:val="center"/>
          </w:tcPr>
          <w:p w14:paraId="6C084E22" w14:textId="77777777" w:rsidR="004C5294" w:rsidRDefault="004C5294" w:rsidP="00C34A51">
            <w:pPr>
              <w:autoSpaceDE w:val="0"/>
              <w:autoSpaceDN w:val="0"/>
              <w:adjustRightInd w:val="0"/>
              <w:jc w:val="center"/>
            </w:pPr>
            <w:r>
              <w:t>€ …</w:t>
            </w:r>
          </w:p>
        </w:tc>
      </w:tr>
      <w:tr w:rsidR="00484FDF" w14:paraId="42EB3AE3" w14:textId="77777777" w:rsidTr="00484FDF">
        <w:trPr>
          <w:trHeight w:val="607"/>
        </w:trPr>
        <w:tc>
          <w:tcPr>
            <w:tcW w:w="324" w:type="dxa"/>
            <w:tcBorders>
              <w:right w:val="nil"/>
            </w:tcBorders>
            <w:vAlign w:val="center"/>
          </w:tcPr>
          <w:p w14:paraId="425AFDA2" w14:textId="77777777" w:rsidR="00484FDF" w:rsidRDefault="00484FDF" w:rsidP="00B22C04">
            <w:pPr>
              <w:autoSpaceDE w:val="0"/>
              <w:autoSpaceDN w:val="0"/>
              <w:adjustRightInd w:val="0"/>
            </w:pPr>
          </w:p>
        </w:tc>
        <w:tc>
          <w:tcPr>
            <w:tcW w:w="7076" w:type="dxa"/>
            <w:gridSpan w:val="3"/>
            <w:tcBorders>
              <w:left w:val="nil"/>
            </w:tcBorders>
            <w:vAlign w:val="center"/>
          </w:tcPr>
          <w:p w14:paraId="0A12D4BC" w14:textId="166CCB63" w:rsidR="00484FDF" w:rsidRDefault="00484FDF" w:rsidP="001E75A8">
            <w:pPr>
              <w:autoSpaceDE w:val="0"/>
              <w:autoSpaceDN w:val="0"/>
              <w:adjustRightInd w:val="0"/>
              <w:jc w:val="right"/>
            </w:pPr>
            <w:r>
              <w:rPr>
                <w:b/>
              </w:rPr>
              <w:t>(</w:t>
            </w:r>
            <w:r w:rsidRPr="00891B38">
              <w:rPr>
                <w:b/>
              </w:rPr>
              <w:t>D</w:t>
            </w:r>
            <w:r>
              <w:rPr>
                <w:b/>
              </w:rPr>
              <w:t xml:space="preserve">) </w:t>
            </w:r>
            <w:r w:rsidRPr="00270926">
              <w:rPr>
                <w:b/>
              </w:rPr>
              <w:t>INSCHRIJFSOM</w:t>
            </w:r>
            <w:r>
              <w:rPr>
                <w:b/>
              </w:rPr>
              <w:t xml:space="preserve"> (excl. btw)</w:t>
            </w:r>
          </w:p>
        </w:tc>
        <w:tc>
          <w:tcPr>
            <w:tcW w:w="2120" w:type="dxa"/>
            <w:vAlign w:val="center"/>
          </w:tcPr>
          <w:p w14:paraId="0472CB3B" w14:textId="77777777" w:rsidR="00484FDF" w:rsidRPr="00270926" w:rsidRDefault="00484FDF" w:rsidP="00C34A5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70926">
              <w:rPr>
                <w:b/>
              </w:rPr>
              <w:t>€ …</w:t>
            </w:r>
          </w:p>
        </w:tc>
      </w:tr>
    </w:tbl>
    <w:p w14:paraId="72BB5C5E" w14:textId="1179D905" w:rsidR="00FB508A" w:rsidRDefault="00FB508A" w:rsidP="00FB508A">
      <w:pPr>
        <w:spacing w:line="260" w:lineRule="atLeast"/>
        <w:jc w:val="both"/>
      </w:pPr>
    </w:p>
    <w:p w14:paraId="0A875748" w14:textId="052C1D0F" w:rsidR="00D15DB3" w:rsidRDefault="00D15DB3" w:rsidP="00FB508A">
      <w:pPr>
        <w:spacing w:line="260" w:lineRule="atLeast"/>
        <w:jc w:val="both"/>
      </w:pPr>
    </w:p>
    <w:p w14:paraId="4164ABFA" w14:textId="77777777" w:rsidR="00D15DB3" w:rsidRPr="00C93A5B" w:rsidRDefault="00D15DB3" w:rsidP="00D15DB3">
      <w:pPr>
        <w:spacing w:line="240" w:lineRule="auto"/>
        <w:jc w:val="both"/>
      </w:pPr>
      <w:r w:rsidRPr="00C93A5B">
        <w:t>Gedaan op ____________________________ (datum), te ________________________ (plaats).</w:t>
      </w:r>
    </w:p>
    <w:p w14:paraId="4E266E63" w14:textId="77777777" w:rsidR="00D15DB3" w:rsidRDefault="00D15DB3" w:rsidP="00D15DB3">
      <w:pPr>
        <w:spacing w:line="240" w:lineRule="auto"/>
        <w:jc w:val="both"/>
      </w:pPr>
    </w:p>
    <w:p w14:paraId="33659A44" w14:textId="3741B15E" w:rsidR="00D15DB3" w:rsidRDefault="00D15DB3" w:rsidP="00D15DB3">
      <w:pPr>
        <w:spacing w:line="240" w:lineRule="auto"/>
        <w:jc w:val="both"/>
      </w:pPr>
      <w:r w:rsidRPr="00C93A5B">
        <w:t>De inschrijver</w:t>
      </w:r>
      <w:r>
        <w:t>,</w:t>
      </w:r>
    </w:p>
    <w:p w14:paraId="6E3E2AED" w14:textId="77777777" w:rsidR="00484FDF" w:rsidRPr="00C93A5B" w:rsidRDefault="00484FDF" w:rsidP="00D15DB3">
      <w:pPr>
        <w:spacing w:line="240" w:lineRule="auto"/>
        <w:jc w:val="both"/>
      </w:pPr>
    </w:p>
    <w:p w14:paraId="63ED22A2" w14:textId="1A1D9A44" w:rsidR="00D15DB3" w:rsidRDefault="00D15DB3" w:rsidP="00D15DB3">
      <w:pPr>
        <w:spacing w:line="240" w:lineRule="auto"/>
        <w:jc w:val="both"/>
      </w:pPr>
      <w:r>
        <w:t>(naam ondertekenaar)</w:t>
      </w:r>
      <w:r w:rsidR="00A132F9">
        <w:t xml:space="preserve"> </w:t>
      </w:r>
      <w:r w:rsidRPr="00C93A5B">
        <w:t>______________________________</w:t>
      </w:r>
    </w:p>
    <w:p w14:paraId="793288F1" w14:textId="77777777" w:rsidR="00484FDF" w:rsidRDefault="00484FDF" w:rsidP="00D15DB3">
      <w:pPr>
        <w:spacing w:line="240" w:lineRule="auto"/>
        <w:jc w:val="both"/>
      </w:pPr>
    </w:p>
    <w:p w14:paraId="3EC6C9D1" w14:textId="6201C6BF" w:rsidR="00D15DB3" w:rsidRDefault="00D15DB3" w:rsidP="00D15DB3">
      <w:pPr>
        <w:spacing w:line="240" w:lineRule="auto"/>
        <w:jc w:val="both"/>
      </w:pPr>
      <w:r>
        <w:t>(functie) ____________________________</w:t>
      </w:r>
    </w:p>
    <w:p w14:paraId="0DABAE63" w14:textId="77777777" w:rsidR="00D15DB3" w:rsidRDefault="00D15DB3" w:rsidP="00D15DB3">
      <w:pPr>
        <w:spacing w:line="240" w:lineRule="auto"/>
        <w:jc w:val="both"/>
      </w:pPr>
    </w:p>
    <w:p w14:paraId="5593FC4B" w14:textId="77777777" w:rsidR="00D15DB3" w:rsidRDefault="00D15DB3" w:rsidP="00D15DB3">
      <w:pPr>
        <w:spacing w:line="240" w:lineRule="auto"/>
        <w:jc w:val="both"/>
      </w:pPr>
    </w:p>
    <w:p w14:paraId="7EC1BA47" w14:textId="77777777" w:rsidR="00D15DB3" w:rsidRDefault="00D15DB3" w:rsidP="00D15DB3">
      <w:pPr>
        <w:spacing w:line="240" w:lineRule="auto"/>
        <w:jc w:val="both"/>
      </w:pPr>
    </w:p>
    <w:p w14:paraId="086368E6" w14:textId="75418DDC" w:rsidR="00D15DB3" w:rsidRPr="00FB508A" w:rsidRDefault="00D15DB3" w:rsidP="00BE7DC8">
      <w:pPr>
        <w:spacing w:line="240" w:lineRule="auto"/>
        <w:jc w:val="both"/>
      </w:pPr>
      <w:r w:rsidRPr="00C93A5B">
        <w:t xml:space="preserve">(handtekening) </w:t>
      </w:r>
      <w:r>
        <w:t>____________________________</w:t>
      </w:r>
    </w:p>
    <w:sectPr w:rsidR="00D15DB3" w:rsidRPr="00FB508A" w:rsidSect="003773A2">
      <w:headerReference w:type="default" r:id="rId8"/>
      <w:pgSz w:w="11906" w:h="16838"/>
      <w:pgMar w:top="1304" w:right="964" w:bottom="96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3BF80" w14:textId="77777777" w:rsidR="00FB5F7B" w:rsidRDefault="00FB5F7B" w:rsidP="00220940">
      <w:pPr>
        <w:spacing w:line="240" w:lineRule="auto"/>
      </w:pPr>
      <w:r>
        <w:separator/>
      </w:r>
    </w:p>
  </w:endnote>
  <w:endnote w:type="continuationSeparator" w:id="0">
    <w:p w14:paraId="6F97CE1F" w14:textId="77777777" w:rsidR="00FB5F7B" w:rsidRDefault="00FB5F7B" w:rsidP="002209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75E4F" w14:textId="77777777" w:rsidR="00FB5F7B" w:rsidRDefault="00FB5F7B" w:rsidP="00220940">
      <w:pPr>
        <w:spacing w:line="240" w:lineRule="auto"/>
      </w:pPr>
      <w:r>
        <w:separator/>
      </w:r>
    </w:p>
  </w:footnote>
  <w:footnote w:type="continuationSeparator" w:id="0">
    <w:p w14:paraId="0760102C" w14:textId="77777777" w:rsidR="00FB5F7B" w:rsidRDefault="00FB5F7B" w:rsidP="002209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pPr w:vertAnchor="page" w:horzAnchor="page" w:tblpX="1334" w:tblpY="625"/>
      <w:tblOverlap w:val="never"/>
      <w:tblW w:w="9639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64"/>
      <w:gridCol w:w="3175"/>
    </w:tblGrid>
    <w:tr w:rsidR="00C70EBB" w:rsidRPr="00C70EBB" w14:paraId="35F3A004" w14:textId="77777777" w:rsidTr="00D15DB3">
      <w:tc>
        <w:tcPr>
          <w:tcW w:w="6464" w:type="dxa"/>
          <w:tcMar>
            <w:top w:w="0" w:type="dxa"/>
            <w:left w:w="0" w:type="dxa"/>
            <w:bottom w:w="0" w:type="dxa"/>
            <w:right w:w="0" w:type="dxa"/>
          </w:tcMar>
        </w:tcPr>
        <w:p w14:paraId="500F86FC" w14:textId="77777777" w:rsidR="00C70EBB" w:rsidRPr="00C70EBB" w:rsidRDefault="00C70EBB" w:rsidP="001B7E79">
          <w:pPr>
            <w:pStyle w:val="Koptekst"/>
            <w:rPr>
              <w:sz w:val="16"/>
              <w:szCs w:val="16"/>
            </w:rPr>
          </w:pPr>
          <w:r w:rsidRPr="00C70EBB">
            <w:rPr>
              <w:sz w:val="16"/>
              <w:szCs w:val="16"/>
            </w:rPr>
            <w:t>Gemeente Amsterdam</w:t>
          </w:r>
        </w:p>
        <w:p w14:paraId="7EBA550C" w14:textId="77777777" w:rsidR="00C70EBB" w:rsidRPr="00C70EBB" w:rsidRDefault="00C70EBB" w:rsidP="001B7E79">
          <w:pPr>
            <w:pStyle w:val="Koptekst"/>
            <w:rPr>
              <w:sz w:val="16"/>
              <w:szCs w:val="16"/>
            </w:rPr>
          </w:pPr>
        </w:p>
        <w:p w14:paraId="4D5DB5F4" w14:textId="77777777" w:rsidR="00C70EBB" w:rsidRPr="00C70EBB" w:rsidRDefault="00C70EBB" w:rsidP="001B7E79">
          <w:pPr>
            <w:pStyle w:val="Koptekst"/>
            <w:rPr>
              <w:sz w:val="16"/>
              <w:szCs w:val="16"/>
            </w:rPr>
          </w:pPr>
          <w:r w:rsidRPr="00C70EBB">
            <w:rPr>
              <w:sz w:val="16"/>
              <w:szCs w:val="16"/>
            </w:rPr>
            <w:t>Raamovereenkomst Verkeersmodelwerkzaamheden</w:t>
          </w:r>
        </w:p>
      </w:tc>
      <w:tc>
        <w:tcPr>
          <w:tcW w:w="3175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1F1A3094" w14:textId="63DA4CC0" w:rsidR="00C70EBB" w:rsidRPr="00C70EBB" w:rsidRDefault="002F25B9" w:rsidP="00D15DB3">
          <w:pPr>
            <w:pStyle w:val="Koptekst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AI2</w:t>
          </w:r>
          <w:r w:rsidR="00291117">
            <w:rPr>
              <w:sz w:val="16"/>
              <w:szCs w:val="16"/>
            </w:rPr>
            <w:t>022-0084</w:t>
          </w:r>
        </w:p>
        <w:p w14:paraId="59A03A1A" w14:textId="77777777" w:rsidR="00FB508A" w:rsidRDefault="00FB508A" w:rsidP="00D15DB3">
          <w:pPr>
            <w:pStyle w:val="Koptekst"/>
            <w:jc w:val="right"/>
            <w:rPr>
              <w:noProof/>
              <w:sz w:val="16"/>
              <w:szCs w:val="16"/>
            </w:rPr>
          </w:pPr>
        </w:p>
        <w:p w14:paraId="4AC65690" w14:textId="27CC2DFC" w:rsidR="00C70EBB" w:rsidRPr="00C70EBB" w:rsidRDefault="00C70EBB" w:rsidP="00D15DB3">
          <w:pPr>
            <w:pStyle w:val="Koptekst"/>
            <w:jc w:val="right"/>
            <w:rPr>
              <w:sz w:val="16"/>
              <w:szCs w:val="16"/>
            </w:rPr>
          </w:pPr>
          <w:r w:rsidRPr="00C70EBB">
            <w:rPr>
              <w:noProof/>
              <w:sz w:val="16"/>
              <w:szCs w:val="16"/>
            </w:rPr>
            <w:t xml:space="preserve">Pagina </w:t>
          </w:r>
          <w:r w:rsidRPr="00C70EBB">
            <w:rPr>
              <w:noProof/>
              <w:sz w:val="16"/>
              <w:szCs w:val="16"/>
            </w:rPr>
            <w:fldChar w:fldCharType="begin"/>
          </w:r>
          <w:r w:rsidRPr="00C70EBB">
            <w:rPr>
              <w:noProof/>
              <w:sz w:val="16"/>
              <w:szCs w:val="16"/>
            </w:rPr>
            <w:instrText xml:space="preserve"> PAGE </w:instrText>
          </w:r>
          <w:r w:rsidRPr="00C70EBB">
            <w:rPr>
              <w:noProof/>
              <w:sz w:val="16"/>
              <w:szCs w:val="16"/>
            </w:rPr>
            <w:fldChar w:fldCharType="separate"/>
          </w:r>
          <w:r w:rsidR="001B04AE">
            <w:rPr>
              <w:noProof/>
              <w:sz w:val="16"/>
              <w:szCs w:val="16"/>
            </w:rPr>
            <w:t>1</w:t>
          </w:r>
          <w:r w:rsidRPr="00C70EBB">
            <w:rPr>
              <w:noProof/>
              <w:sz w:val="16"/>
              <w:szCs w:val="16"/>
            </w:rPr>
            <w:fldChar w:fldCharType="end"/>
          </w:r>
          <w:r w:rsidRPr="00C70EBB">
            <w:rPr>
              <w:noProof/>
              <w:sz w:val="16"/>
              <w:szCs w:val="16"/>
            </w:rPr>
            <w:t xml:space="preserve"> van </w:t>
          </w:r>
          <w:r w:rsidRPr="00C70EBB">
            <w:rPr>
              <w:noProof/>
              <w:sz w:val="16"/>
              <w:szCs w:val="16"/>
            </w:rPr>
            <w:fldChar w:fldCharType="begin"/>
          </w:r>
          <w:r w:rsidRPr="00C70EBB">
            <w:rPr>
              <w:noProof/>
              <w:sz w:val="16"/>
              <w:szCs w:val="16"/>
            </w:rPr>
            <w:instrText xml:space="preserve"> NUMPAGES </w:instrText>
          </w:r>
          <w:r w:rsidRPr="00C70EBB">
            <w:rPr>
              <w:noProof/>
              <w:sz w:val="16"/>
              <w:szCs w:val="16"/>
            </w:rPr>
            <w:fldChar w:fldCharType="separate"/>
          </w:r>
          <w:r w:rsidR="001B04AE">
            <w:rPr>
              <w:noProof/>
              <w:sz w:val="16"/>
              <w:szCs w:val="16"/>
            </w:rPr>
            <w:t>1</w:t>
          </w:r>
          <w:r w:rsidRPr="00C70EBB">
            <w:rPr>
              <w:noProof/>
              <w:sz w:val="16"/>
              <w:szCs w:val="16"/>
            </w:rPr>
            <w:fldChar w:fldCharType="end"/>
          </w:r>
        </w:p>
      </w:tc>
    </w:tr>
  </w:tbl>
  <w:p w14:paraId="5E4E7ACA" w14:textId="77777777" w:rsidR="00220940" w:rsidRPr="00C70EBB" w:rsidRDefault="00220940" w:rsidP="001B7E79">
    <w:pPr>
      <w:pStyle w:val="Koptek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2410269F"/>
    <w:multiLevelType w:val="hybridMultilevel"/>
    <w:tmpl w:val="F4CA8CD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0C53632"/>
    <w:multiLevelType w:val="multilevel"/>
    <w:tmpl w:val="D6B699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2778037">
    <w:abstractNumId w:val="0"/>
  </w:num>
  <w:num w:numId="2" w16cid:durableId="729495098">
    <w:abstractNumId w:val="3"/>
  </w:num>
  <w:num w:numId="3" w16cid:durableId="2087336347">
    <w:abstractNumId w:val="8"/>
  </w:num>
  <w:num w:numId="4" w16cid:durableId="769396961">
    <w:abstractNumId w:val="7"/>
  </w:num>
  <w:num w:numId="5" w16cid:durableId="2047485451">
    <w:abstractNumId w:val="0"/>
  </w:num>
  <w:num w:numId="6" w16cid:durableId="2044936692">
    <w:abstractNumId w:val="2"/>
  </w:num>
  <w:num w:numId="7" w16cid:durableId="996306043">
    <w:abstractNumId w:val="6"/>
  </w:num>
  <w:num w:numId="8" w16cid:durableId="618343694">
    <w:abstractNumId w:val="5"/>
  </w:num>
  <w:num w:numId="9" w16cid:durableId="1061052787">
    <w:abstractNumId w:val="8"/>
  </w:num>
  <w:num w:numId="10" w16cid:durableId="784469458">
    <w:abstractNumId w:val="7"/>
  </w:num>
  <w:num w:numId="11" w16cid:durableId="1542740400">
    <w:abstractNumId w:val="7"/>
  </w:num>
  <w:num w:numId="12" w16cid:durableId="1392384184">
    <w:abstractNumId w:val="7"/>
  </w:num>
  <w:num w:numId="13" w16cid:durableId="707531094">
    <w:abstractNumId w:val="7"/>
  </w:num>
  <w:num w:numId="14" w16cid:durableId="1335717319">
    <w:abstractNumId w:val="7"/>
  </w:num>
  <w:num w:numId="15" w16cid:durableId="778530767">
    <w:abstractNumId w:val="7"/>
  </w:num>
  <w:num w:numId="16" w16cid:durableId="1599365487">
    <w:abstractNumId w:val="7"/>
  </w:num>
  <w:num w:numId="17" w16cid:durableId="1777945544">
    <w:abstractNumId w:val="7"/>
  </w:num>
  <w:num w:numId="18" w16cid:durableId="1321813733">
    <w:abstractNumId w:val="7"/>
  </w:num>
  <w:num w:numId="19" w16cid:durableId="795761512">
    <w:abstractNumId w:val="5"/>
  </w:num>
  <w:num w:numId="20" w16cid:durableId="895697878">
    <w:abstractNumId w:val="8"/>
  </w:num>
  <w:num w:numId="21" w16cid:durableId="668485837">
    <w:abstractNumId w:val="0"/>
  </w:num>
  <w:num w:numId="22" w16cid:durableId="1970012929">
    <w:abstractNumId w:val="2"/>
  </w:num>
  <w:num w:numId="23" w16cid:durableId="435565347">
    <w:abstractNumId w:val="6"/>
  </w:num>
  <w:num w:numId="24" w16cid:durableId="2090999595">
    <w:abstractNumId w:val="0"/>
  </w:num>
  <w:num w:numId="25" w16cid:durableId="1836801579">
    <w:abstractNumId w:val="0"/>
  </w:num>
  <w:num w:numId="26" w16cid:durableId="590314428">
    <w:abstractNumId w:val="0"/>
  </w:num>
  <w:num w:numId="27" w16cid:durableId="989602052">
    <w:abstractNumId w:val="4"/>
  </w:num>
  <w:num w:numId="28" w16cid:durableId="158448995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4A4"/>
    <w:rsid w:val="000B46D8"/>
    <w:rsid w:val="00130D82"/>
    <w:rsid w:val="00177A29"/>
    <w:rsid w:val="001B04AE"/>
    <w:rsid w:val="001B7E79"/>
    <w:rsid w:val="001E75A8"/>
    <w:rsid w:val="00210E36"/>
    <w:rsid w:val="00220940"/>
    <w:rsid w:val="00291117"/>
    <w:rsid w:val="002B5524"/>
    <w:rsid w:val="002C35DC"/>
    <w:rsid w:val="002F25B9"/>
    <w:rsid w:val="00367491"/>
    <w:rsid w:val="003773A2"/>
    <w:rsid w:val="00382191"/>
    <w:rsid w:val="003A2DB7"/>
    <w:rsid w:val="003B3222"/>
    <w:rsid w:val="003C19FE"/>
    <w:rsid w:val="004057FD"/>
    <w:rsid w:val="00407B15"/>
    <w:rsid w:val="00424DED"/>
    <w:rsid w:val="004317AB"/>
    <w:rsid w:val="00482A4F"/>
    <w:rsid w:val="00483138"/>
    <w:rsid w:val="00484FDF"/>
    <w:rsid w:val="004C5294"/>
    <w:rsid w:val="00527398"/>
    <w:rsid w:val="00545267"/>
    <w:rsid w:val="00570DFD"/>
    <w:rsid w:val="00616E39"/>
    <w:rsid w:val="00621D90"/>
    <w:rsid w:val="00632123"/>
    <w:rsid w:val="00664B71"/>
    <w:rsid w:val="006B77D2"/>
    <w:rsid w:val="006C583D"/>
    <w:rsid w:val="006D24A4"/>
    <w:rsid w:val="00753E42"/>
    <w:rsid w:val="007D62FD"/>
    <w:rsid w:val="007E3772"/>
    <w:rsid w:val="007F2060"/>
    <w:rsid w:val="008104C5"/>
    <w:rsid w:val="008402D9"/>
    <w:rsid w:val="00847FFD"/>
    <w:rsid w:val="0086631D"/>
    <w:rsid w:val="0089347A"/>
    <w:rsid w:val="009175F9"/>
    <w:rsid w:val="009761CF"/>
    <w:rsid w:val="009B0D92"/>
    <w:rsid w:val="009B59FB"/>
    <w:rsid w:val="009F1375"/>
    <w:rsid w:val="00A03098"/>
    <w:rsid w:val="00A132F9"/>
    <w:rsid w:val="00A3732E"/>
    <w:rsid w:val="00A50AB3"/>
    <w:rsid w:val="00A53085"/>
    <w:rsid w:val="00A86DE4"/>
    <w:rsid w:val="00B22C04"/>
    <w:rsid w:val="00BD0C39"/>
    <w:rsid w:val="00BE1DBE"/>
    <w:rsid w:val="00BE7DC8"/>
    <w:rsid w:val="00C34A51"/>
    <w:rsid w:val="00C70EBB"/>
    <w:rsid w:val="00CC39EC"/>
    <w:rsid w:val="00D15DB3"/>
    <w:rsid w:val="00D557A2"/>
    <w:rsid w:val="00D93CF8"/>
    <w:rsid w:val="00D956B0"/>
    <w:rsid w:val="00DD0355"/>
    <w:rsid w:val="00E055A9"/>
    <w:rsid w:val="00EB1492"/>
    <w:rsid w:val="00F12F0D"/>
    <w:rsid w:val="00FB508A"/>
    <w:rsid w:val="00FB5F7B"/>
    <w:rsid w:val="00FD0FA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AA244"/>
  <w15:docId w15:val="{82810A28-BEE5-4B17-AC63-B7B53CE96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rsid w:val="00C70EBB"/>
    <w:pPr>
      <w:spacing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kop">
    <w:name w:val="Bijlagekop"/>
    <w:basedOn w:val="Kop1"/>
    <w:next w:val="Standaard"/>
    <w:qFormat/>
    <w:rsid w:val="004C5294"/>
    <w:pPr>
      <w:keepLines/>
      <w:pageBreakBefore/>
      <w:numPr>
        <w:numId w:val="0"/>
      </w:numPr>
      <w:tabs>
        <w:tab w:val="left" w:pos="454"/>
      </w:tabs>
    </w:pPr>
    <w:rPr>
      <w:rFonts w:eastAsia="Calibri" w:cs="Times New Roman"/>
      <w:szCs w:val="28"/>
      <w:lang w:eastAsia="en-US"/>
    </w:rPr>
  </w:style>
  <w:style w:type="character" w:styleId="Verwijzingopmerking">
    <w:name w:val="annotation reference"/>
    <w:basedOn w:val="Standaardalinea-lettertype"/>
    <w:semiHidden/>
    <w:unhideWhenUsed/>
    <w:rsid w:val="00753E4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753E4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53E4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753E4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53E42"/>
    <w:rPr>
      <w:b/>
      <w:bCs/>
      <w:sz w:val="20"/>
      <w:szCs w:val="20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D15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ntbr005\AppData\Local\Microsoft\Windows\Temporary%20Internet%20Files\Content.IE5\K3EQOHB1\format_inschrijvingsbiljet_20161018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38A0B-D411-4AAF-8761-6BF01B392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C:\Users\santbr005\AppData\Local\Microsoft\Windows\Temporary Internet Files\Content.IE5\K3EQOHB1\format_inschrijvingsbiljet_20161018.dotx</Template>
  <TotalTime>2</TotalTime>
  <Pages>1</Pages>
  <Words>325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Harman Westen</cp:lastModifiedBy>
  <cp:revision>3</cp:revision>
  <cp:lastPrinted>2019-04-30T07:14:00Z</cp:lastPrinted>
  <dcterms:created xsi:type="dcterms:W3CDTF">2022-07-12T16:30:00Z</dcterms:created>
  <dcterms:modified xsi:type="dcterms:W3CDTF">2022-07-12T16:31:00Z</dcterms:modified>
</cp:coreProperties>
</file>